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DE" w:rsidRPr="00B45ADE" w:rsidRDefault="00195DE5" w:rsidP="00B45ADE">
      <w:pPr>
        <w:jc w:val="center"/>
        <w:rPr>
          <w:rFonts w:ascii="Arial" w:hAnsi="Arial" w:cs="Arial"/>
          <w:b/>
          <w:sz w:val="32"/>
          <w:szCs w:val="24"/>
        </w:rPr>
      </w:pPr>
      <w:r w:rsidRPr="00B45ADE">
        <w:rPr>
          <w:rFonts w:ascii="Arial" w:hAnsi="Arial" w:cs="Arial"/>
          <w:b/>
          <w:sz w:val="32"/>
          <w:szCs w:val="24"/>
        </w:rPr>
        <w:t>Администрация</w:t>
      </w:r>
    </w:p>
    <w:p w:rsidR="00195DE5" w:rsidRPr="00B45ADE" w:rsidRDefault="00195DE5" w:rsidP="00B45ADE">
      <w:pPr>
        <w:jc w:val="center"/>
        <w:rPr>
          <w:rFonts w:ascii="Arial" w:hAnsi="Arial" w:cs="Arial"/>
          <w:b/>
          <w:sz w:val="32"/>
          <w:szCs w:val="24"/>
        </w:rPr>
      </w:pPr>
      <w:r w:rsidRPr="00B45ADE">
        <w:rPr>
          <w:rFonts w:ascii="Arial" w:hAnsi="Arial" w:cs="Arial"/>
          <w:b/>
          <w:sz w:val="32"/>
          <w:szCs w:val="24"/>
        </w:rPr>
        <w:t xml:space="preserve">Ковернинского муниципального  </w:t>
      </w:r>
      <w:r w:rsidR="005311ED" w:rsidRPr="00B45ADE">
        <w:rPr>
          <w:rFonts w:ascii="Arial" w:hAnsi="Arial" w:cs="Arial"/>
          <w:b/>
          <w:sz w:val="32"/>
          <w:szCs w:val="24"/>
        </w:rPr>
        <w:t>округа</w:t>
      </w:r>
    </w:p>
    <w:p w:rsidR="00195DE5" w:rsidRPr="00B45ADE" w:rsidRDefault="00195DE5" w:rsidP="00B45ADE">
      <w:pPr>
        <w:jc w:val="center"/>
        <w:rPr>
          <w:rFonts w:ascii="Arial" w:hAnsi="Arial" w:cs="Arial"/>
          <w:b/>
          <w:sz w:val="32"/>
          <w:szCs w:val="24"/>
        </w:rPr>
      </w:pPr>
      <w:r w:rsidRPr="00B45ADE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195DE5" w:rsidRPr="00B45ADE" w:rsidRDefault="00195DE5" w:rsidP="00B45ADE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B45ADE">
        <w:rPr>
          <w:rFonts w:ascii="Arial" w:hAnsi="Arial" w:cs="Arial"/>
          <w:b/>
          <w:sz w:val="32"/>
          <w:szCs w:val="24"/>
        </w:rPr>
        <w:t>П</w:t>
      </w:r>
      <w:proofErr w:type="gramEnd"/>
      <w:r w:rsidRPr="00B45ADE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B45ADE" w:rsidRPr="00B45ADE" w:rsidRDefault="00B45ADE" w:rsidP="00B45ADE">
      <w:pPr>
        <w:jc w:val="center"/>
        <w:rPr>
          <w:rFonts w:ascii="Arial" w:hAnsi="Arial" w:cs="Arial"/>
          <w:b/>
          <w:sz w:val="24"/>
          <w:szCs w:val="24"/>
        </w:rPr>
      </w:pPr>
    </w:p>
    <w:p w:rsidR="00B45ADE" w:rsidRPr="00B45ADE" w:rsidRDefault="00B45ADE" w:rsidP="00B45ADE">
      <w:pPr>
        <w:jc w:val="both"/>
        <w:rPr>
          <w:rFonts w:ascii="Arial" w:hAnsi="Arial" w:cs="Arial"/>
          <w:sz w:val="24"/>
          <w:szCs w:val="24"/>
        </w:rPr>
      </w:pPr>
      <w:r w:rsidRPr="00B45ADE">
        <w:rPr>
          <w:rFonts w:ascii="Arial" w:hAnsi="Arial" w:cs="Arial"/>
          <w:sz w:val="24"/>
          <w:szCs w:val="24"/>
        </w:rPr>
        <w:t>10.03.2026</w:t>
      </w:r>
      <w:r w:rsidRPr="00B45ADE">
        <w:rPr>
          <w:rFonts w:ascii="Arial" w:hAnsi="Arial" w:cs="Arial"/>
          <w:sz w:val="24"/>
          <w:szCs w:val="24"/>
        </w:rPr>
        <w:tab/>
      </w:r>
      <w:r w:rsidRPr="00B45ADE">
        <w:rPr>
          <w:rFonts w:ascii="Arial" w:hAnsi="Arial" w:cs="Arial"/>
          <w:sz w:val="24"/>
          <w:szCs w:val="24"/>
        </w:rPr>
        <w:tab/>
      </w:r>
      <w:r w:rsidRPr="00B45ADE">
        <w:rPr>
          <w:rFonts w:ascii="Arial" w:hAnsi="Arial" w:cs="Arial"/>
          <w:sz w:val="24"/>
          <w:szCs w:val="24"/>
        </w:rPr>
        <w:tab/>
      </w:r>
      <w:r w:rsidRPr="00B45ADE">
        <w:rPr>
          <w:rFonts w:ascii="Arial" w:hAnsi="Arial" w:cs="Arial"/>
          <w:sz w:val="24"/>
          <w:szCs w:val="24"/>
        </w:rPr>
        <w:tab/>
      </w:r>
      <w:r w:rsidRPr="00B45ADE">
        <w:rPr>
          <w:rFonts w:ascii="Arial" w:hAnsi="Arial" w:cs="Arial"/>
          <w:sz w:val="24"/>
          <w:szCs w:val="24"/>
        </w:rPr>
        <w:tab/>
      </w:r>
      <w:r w:rsidRPr="00B45ADE">
        <w:rPr>
          <w:rFonts w:ascii="Arial" w:hAnsi="Arial" w:cs="Arial"/>
          <w:sz w:val="24"/>
          <w:szCs w:val="24"/>
        </w:rPr>
        <w:tab/>
      </w:r>
      <w:r w:rsidRPr="00B45ADE">
        <w:rPr>
          <w:rFonts w:ascii="Arial" w:hAnsi="Arial" w:cs="Arial"/>
          <w:sz w:val="24"/>
          <w:szCs w:val="24"/>
        </w:rPr>
        <w:tab/>
      </w:r>
      <w:r w:rsidRPr="00B45ADE">
        <w:rPr>
          <w:rFonts w:ascii="Arial" w:hAnsi="Arial" w:cs="Arial"/>
          <w:sz w:val="24"/>
          <w:szCs w:val="24"/>
        </w:rPr>
        <w:tab/>
      </w:r>
      <w:r w:rsidRPr="00B45ADE">
        <w:rPr>
          <w:rFonts w:ascii="Arial" w:hAnsi="Arial" w:cs="Arial"/>
          <w:sz w:val="24"/>
          <w:szCs w:val="24"/>
        </w:rPr>
        <w:tab/>
        <w:t>№336</w:t>
      </w:r>
    </w:p>
    <w:p w:rsidR="00B45ADE" w:rsidRPr="00B45ADE" w:rsidRDefault="00B45ADE" w:rsidP="00B45ADE">
      <w:pPr>
        <w:jc w:val="center"/>
        <w:rPr>
          <w:rFonts w:ascii="Arial" w:hAnsi="Arial" w:cs="Arial"/>
          <w:b/>
          <w:sz w:val="24"/>
          <w:szCs w:val="24"/>
        </w:rPr>
      </w:pPr>
    </w:p>
    <w:p w:rsidR="00A61249" w:rsidRPr="00B45ADE" w:rsidRDefault="00A61249" w:rsidP="00B45ADE">
      <w:pPr>
        <w:shd w:val="clear" w:color="auto" w:fill="FFFFFF"/>
        <w:ind w:left="284" w:firstLine="425"/>
        <w:jc w:val="center"/>
        <w:rPr>
          <w:rFonts w:ascii="Arial" w:hAnsi="Arial" w:cs="Arial"/>
          <w:b/>
          <w:sz w:val="32"/>
          <w:szCs w:val="24"/>
        </w:rPr>
      </w:pPr>
      <w:r w:rsidRPr="00B45ADE">
        <w:rPr>
          <w:rFonts w:ascii="Arial" w:hAnsi="Arial" w:cs="Arial"/>
          <w:b/>
          <w:sz w:val="32"/>
          <w:szCs w:val="24"/>
        </w:rPr>
        <w:t>О</w:t>
      </w:r>
      <w:r w:rsidR="00D93237" w:rsidRPr="00B45ADE">
        <w:rPr>
          <w:rFonts w:ascii="Arial" w:hAnsi="Arial" w:cs="Arial"/>
          <w:b/>
          <w:sz w:val="32"/>
          <w:szCs w:val="24"/>
        </w:rPr>
        <w:t>б итогах</w:t>
      </w:r>
      <w:r w:rsidRPr="00B45ADE">
        <w:rPr>
          <w:rFonts w:ascii="Arial" w:hAnsi="Arial" w:cs="Arial"/>
          <w:b/>
          <w:sz w:val="32"/>
          <w:szCs w:val="24"/>
        </w:rPr>
        <w:t xml:space="preserve">  проведении смотра-конкурса на лучшее содержание защитных сооружений гражданской обороны, расположенных на территории Ковернинского муниципального </w:t>
      </w:r>
      <w:r w:rsidR="005311ED" w:rsidRPr="00B45ADE">
        <w:rPr>
          <w:rFonts w:ascii="Arial" w:hAnsi="Arial" w:cs="Arial"/>
          <w:b/>
          <w:sz w:val="32"/>
          <w:szCs w:val="24"/>
        </w:rPr>
        <w:t>округа</w:t>
      </w:r>
    </w:p>
    <w:p w:rsidR="00183394" w:rsidRPr="00B45ADE" w:rsidRDefault="00183394" w:rsidP="00B45ADE">
      <w:pPr>
        <w:shd w:val="clear" w:color="auto" w:fill="FFFFFF"/>
        <w:ind w:left="284" w:firstLine="425"/>
        <w:jc w:val="center"/>
        <w:rPr>
          <w:rFonts w:ascii="Arial" w:hAnsi="Arial" w:cs="Arial"/>
          <w:b/>
          <w:sz w:val="24"/>
          <w:szCs w:val="24"/>
        </w:rPr>
      </w:pPr>
    </w:p>
    <w:p w:rsidR="0081091D" w:rsidRPr="00B45ADE" w:rsidRDefault="008F5942" w:rsidP="00B45ADE">
      <w:pPr>
        <w:pStyle w:val="a7"/>
        <w:spacing w:after="0"/>
        <w:ind w:right="20" w:firstLine="284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B45ADE">
        <w:rPr>
          <w:rFonts w:ascii="Arial" w:hAnsi="Arial" w:cs="Arial"/>
          <w:sz w:val="24"/>
          <w:szCs w:val="24"/>
        </w:rPr>
        <w:t>В соответствии с планом основных мероприятий Нижегородской области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</w:t>
      </w:r>
      <w:r w:rsidR="00BE7550" w:rsidRPr="00B45ADE">
        <w:rPr>
          <w:rFonts w:ascii="Arial" w:hAnsi="Arial" w:cs="Arial"/>
          <w:sz w:val="24"/>
          <w:szCs w:val="24"/>
        </w:rPr>
        <w:t>6</w:t>
      </w:r>
      <w:r w:rsidRPr="00B45ADE">
        <w:rPr>
          <w:rFonts w:ascii="Arial" w:hAnsi="Arial" w:cs="Arial"/>
          <w:sz w:val="24"/>
          <w:szCs w:val="24"/>
        </w:rPr>
        <w:t>год, руководствуясь Правилами эксплуатации защитных сооружений (далее – ЗС ГО), утвержденными приказом МЧС России от 15 декабря 2002 года № 583,  приказом Главного управления МЧС России по Нижегородской области от 13 апреля 202</w:t>
      </w:r>
      <w:r w:rsidR="007467CD" w:rsidRPr="00B45ADE">
        <w:rPr>
          <w:rFonts w:ascii="Arial" w:hAnsi="Arial" w:cs="Arial"/>
          <w:sz w:val="24"/>
          <w:szCs w:val="24"/>
        </w:rPr>
        <w:t>3</w:t>
      </w:r>
      <w:r w:rsidRPr="00B45ADE">
        <w:rPr>
          <w:rFonts w:ascii="Arial" w:hAnsi="Arial" w:cs="Arial"/>
          <w:sz w:val="24"/>
          <w:szCs w:val="24"/>
        </w:rPr>
        <w:t xml:space="preserve"> года № 225</w:t>
      </w:r>
      <w:proofErr w:type="gramEnd"/>
      <w:r w:rsidRPr="00B45ADE">
        <w:rPr>
          <w:rFonts w:ascii="Arial" w:hAnsi="Arial" w:cs="Arial"/>
          <w:sz w:val="24"/>
          <w:szCs w:val="24"/>
        </w:rPr>
        <w:t xml:space="preserve"> «О проведении  2-го этапа смотра-конкурса на лучшее содержание защитных сооружений гражданской обороны, расположенных на территории Нижегородской области», </w:t>
      </w:r>
      <w:r w:rsidRPr="00B45ADE">
        <w:rPr>
          <w:rFonts w:ascii="Arial" w:hAnsi="Arial" w:cs="Arial"/>
          <w:color w:val="000000"/>
          <w:sz w:val="24"/>
          <w:szCs w:val="24"/>
        </w:rPr>
        <w:t>а также  в целях  сохранения имеющегося фонда ЗС ГО,  обеспечения  требуемых условий их содержания  и эксплуатации, поддержания в постоянной готовности к использованию по предназначению</w:t>
      </w:r>
      <w:proofErr w:type="gramStart"/>
      <w:r w:rsidR="009000D5" w:rsidRPr="00B45ADE">
        <w:rPr>
          <w:rFonts w:ascii="Arial" w:hAnsi="Arial" w:cs="Arial"/>
          <w:sz w:val="24"/>
          <w:szCs w:val="24"/>
        </w:rPr>
        <w:t>,</w:t>
      </w:r>
      <w:r w:rsidR="00D93237" w:rsidRPr="00B45ADE">
        <w:rPr>
          <w:rFonts w:ascii="Arial" w:hAnsi="Arial" w:cs="Arial"/>
          <w:sz w:val="24"/>
          <w:szCs w:val="24"/>
        </w:rPr>
        <w:t>п</w:t>
      </w:r>
      <w:proofErr w:type="gramEnd"/>
      <w:r w:rsidR="00D93237" w:rsidRPr="00B45ADE">
        <w:rPr>
          <w:rFonts w:ascii="Arial" w:hAnsi="Arial" w:cs="Arial"/>
          <w:sz w:val="24"/>
          <w:szCs w:val="24"/>
        </w:rPr>
        <w:t xml:space="preserve">остановлением администрации Ковернинского муниципального </w:t>
      </w:r>
      <w:r w:rsidR="0065759D" w:rsidRPr="00B45ADE">
        <w:rPr>
          <w:rFonts w:ascii="Arial" w:hAnsi="Arial" w:cs="Arial"/>
          <w:sz w:val="24"/>
          <w:szCs w:val="24"/>
        </w:rPr>
        <w:t>округа</w:t>
      </w:r>
      <w:r w:rsidR="00D93237" w:rsidRPr="00B45ADE">
        <w:rPr>
          <w:rFonts w:ascii="Arial" w:hAnsi="Arial" w:cs="Arial"/>
          <w:sz w:val="24"/>
          <w:szCs w:val="24"/>
        </w:rPr>
        <w:t xml:space="preserve"> от </w:t>
      </w:r>
      <w:r w:rsidR="00BE7550" w:rsidRPr="00B45ADE">
        <w:rPr>
          <w:rFonts w:ascii="Arial" w:hAnsi="Arial" w:cs="Arial"/>
          <w:sz w:val="24"/>
          <w:szCs w:val="24"/>
        </w:rPr>
        <w:t>11 февраля</w:t>
      </w:r>
      <w:r w:rsidR="009000D5" w:rsidRPr="00B45ADE">
        <w:rPr>
          <w:rFonts w:ascii="Arial" w:hAnsi="Arial" w:cs="Arial"/>
          <w:sz w:val="24"/>
          <w:szCs w:val="24"/>
        </w:rPr>
        <w:t xml:space="preserve"> 2</w:t>
      </w:r>
      <w:r w:rsidR="0065759D" w:rsidRPr="00B45ADE">
        <w:rPr>
          <w:rFonts w:ascii="Arial" w:hAnsi="Arial" w:cs="Arial"/>
          <w:sz w:val="24"/>
          <w:szCs w:val="24"/>
        </w:rPr>
        <w:t>02</w:t>
      </w:r>
      <w:r w:rsidR="00BE7550" w:rsidRPr="00B45ADE">
        <w:rPr>
          <w:rFonts w:ascii="Arial" w:hAnsi="Arial" w:cs="Arial"/>
          <w:sz w:val="24"/>
          <w:szCs w:val="24"/>
        </w:rPr>
        <w:t>6</w:t>
      </w:r>
      <w:r w:rsidR="00D93237" w:rsidRPr="00B45ADE">
        <w:rPr>
          <w:rFonts w:ascii="Arial" w:hAnsi="Arial" w:cs="Arial"/>
          <w:sz w:val="24"/>
          <w:szCs w:val="24"/>
        </w:rPr>
        <w:t xml:space="preserve"> №</w:t>
      </w:r>
      <w:r w:rsidR="00BE7550" w:rsidRPr="00B45ADE">
        <w:rPr>
          <w:rFonts w:ascii="Arial" w:hAnsi="Arial" w:cs="Arial"/>
          <w:sz w:val="24"/>
          <w:szCs w:val="24"/>
        </w:rPr>
        <w:t>134</w:t>
      </w:r>
      <w:r w:rsidR="007329A5" w:rsidRPr="00B45ADE">
        <w:rPr>
          <w:rFonts w:ascii="Arial" w:hAnsi="Arial" w:cs="Arial"/>
          <w:sz w:val="24"/>
          <w:szCs w:val="24"/>
        </w:rPr>
        <w:t>«О проведении смотра-конкурса на лучшее содержание защитных сооружений, расположенных на территории Ковернинского муниципального округа»</w:t>
      </w:r>
      <w:r w:rsidR="00D93237" w:rsidRPr="00B45ADE">
        <w:rPr>
          <w:rFonts w:ascii="Arial" w:hAnsi="Arial" w:cs="Arial"/>
          <w:sz w:val="24"/>
          <w:szCs w:val="24"/>
        </w:rPr>
        <w:t>и на основании результатов проведенного смотра-конкурса защитных сооружений гражданской обороны, расположенных на территории</w:t>
      </w:r>
      <w:r w:rsidR="00A72037" w:rsidRPr="00B45ADE">
        <w:rPr>
          <w:rFonts w:ascii="Arial" w:hAnsi="Arial" w:cs="Arial"/>
          <w:color w:val="000000"/>
          <w:sz w:val="24"/>
          <w:szCs w:val="24"/>
        </w:rPr>
        <w:t xml:space="preserve"> Ковернинского муниципального </w:t>
      </w:r>
      <w:r w:rsidR="00CE1AC8" w:rsidRPr="00B45ADE">
        <w:rPr>
          <w:rFonts w:ascii="Arial" w:hAnsi="Arial" w:cs="Arial"/>
          <w:color w:val="000000"/>
          <w:sz w:val="24"/>
          <w:szCs w:val="24"/>
        </w:rPr>
        <w:t>округа, администрация Ковернинского муниципального округа</w:t>
      </w:r>
      <w:r w:rsidR="00A72037" w:rsidRPr="00B45ADE">
        <w:rPr>
          <w:rFonts w:ascii="Arial" w:hAnsi="Arial" w:cs="Arial"/>
          <w:b/>
          <w:color w:val="000000"/>
          <w:sz w:val="24"/>
          <w:szCs w:val="24"/>
        </w:rPr>
        <w:t>п о с т а н о в л я е т</w:t>
      </w:r>
      <w:proofErr w:type="gramStart"/>
      <w:r w:rsidR="00A72037" w:rsidRPr="00B45ADE">
        <w:rPr>
          <w:rFonts w:ascii="Arial" w:hAnsi="Arial" w:cs="Arial"/>
          <w:b/>
          <w:color w:val="000000"/>
          <w:sz w:val="24"/>
          <w:szCs w:val="24"/>
        </w:rPr>
        <w:t xml:space="preserve"> :</w:t>
      </w:r>
      <w:proofErr w:type="gramEnd"/>
    </w:p>
    <w:p w:rsidR="001F46FE" w:rsidRPr="00B45ADE" w:rsidRDefault="00A72037" w:rsidP="00B45ADE">
      <w:pPr>
        <w:shd w:val="clear" w:color="auto" w:fill="FFFFFF"/>
        <w:ind w:firstLine="284"/>
        <w:jc w:val="both"/>
        <w:rPr>
          <w:rFonts w:ascii="Arial" w:hAnsi="Arial" w:cs="Arial"/>
          <w:sz w:val="24"/>
          <w:szCs w:val="24"/>
        </w:rPr>
      </w:pPr>
      <w:r w:rsidRPr="00B45ADE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D93237" w:rsidRPr="00B45ADE">
        <w:rPr>
          <w:rFonts w:ascii="Arial" w:hAnsi="Arial" w:cs="Arial"/>
          <w:sz w:val="24"/>
          <w:szCs w:val="24"/>
        </w:rPr>
        <w:t xml:space="preserve">По итогам проведенного смотра-конкурса </w:t>
      </w:r>
      <w:r w:rsidR="001F46FE" w:rsidRPr="00B45ADE">
        <w:rPr>
          <w:rFonts w:ascii="Arial" w:hAnsi="Arial" w:cs="Arial"/>
          <w:sz w:val="24"/>
          <w:szCs w:val="24"/>
        </w:rPr>
        <w:t>победител</w:t>
      </w:r>
      <w:r w:rsidR="0057027F" w:rsidRPr="00B45ADE">
        <w:rPr>
          <w:rFonts w:ascii="Arial" w:hAnsi="Arial" w:cs="Arial"/>
          <w:sz w:val="24"/>
          <w:szCs w:val="24"/>
        </w:rPr>
        <w:t>ей</w:t>
      </w:r>
      <w:r w:rsidR="00A67AA3" w:rsidRPr="00B45ADE">
        <w:rPr>
          <w:rFonts w:ascii="Arial" w:hAnsi="Arial" w:cs="Arial"/>
          <w:sz w:val="24"/>
          <w:szCs w:val="24"/>
        </w:rPr>
        <w:t xml:space="preserve"> на лучшее ЗС ГО</w:t>
      </w:r>
      <w:r w:rsidR="00737730" w:rsidRPr="00B45ADE">
        <w:rPr>
          <w:rFonts w:ascii="Arial" w:hAnsi="Arial" w:cs="Arial"/>
          <w:sz w:val="24"/>
          <w:szCs w:val="24"/>
        </w:rPr>
        <w:t xml:space="preserve"> в муниципальном этапе</w:t>
      </w:r>
      <w:r w:rsidR="00A67AA3" w:rsidRPr="00B45ADE">
        <w:rPr>
          <w:rFonts w:ascii="Arial" w:hAnsi="Arial" w:cs="Arial"/>
          <w:sz w:val="24"/>
          <w:szCs w:val="24"/>
        </w:rPr>
        <w:t>не определ</w:t>
      </w:r>
      <w:r w:rsidR="0057027F" w:rsidRPr="00B45ADE">
        <w:rPr>
          <w:rFonts w:ascii="Arial" w:hAnsi="Arial" w:cs="Arial"/>
          <w:sz w:val="24"/>
          <w:szCs w:val="24"/>
        </w:rPr>
        <w:t>ять</w:t>
      </w:r>
      <w:r w:rsidR="00737730" w:rsidRPr="00B45ADE">
        <w:rPr>
          <w:rFonts w:ascii="Arial" w:hAnsi="Arial" w:cs="Arial"/>
          <w:sz w:val="24"/>
          <w:szCs w:val="24"/>
        </w:rPr>
        <w:t>,</w:t>
      </w:r>
      <w:r w:rsidR="00A67AA3" w:rsidRPr="00B45ADE">
        <w:rPr>
          <w:rFonts w:ascii="Arial" w:hAnsi="Arial" w:cs="Arial"/>
          <w:sz w:val="24"/>
          <w:szCs w:val="24"/>
        </w:rPr>
        <w:t xml:space="preserve"> в связи с не</w:t>
      </w:r>
      <w:r w:rsidR="00A67AA3" w:rsidRPr="00B45ADE">
        <w:rPr>
          <w:rFonts w:ascii="Arial" w:hAnsi="Arial" w:cs="Arial"/>
          <w:bCs/>
          <w:color w:val="000000"/>
          <w:sz w:val="24"/>
          <w:szCs w:val="24"/>
        </w:rPr>
        <w:t>готовностью к использованию по предназначению защитных сооружений.</w:t>
      </w:r>
      <w:proofErr w:type="gramEnd"/>
    </w:p>
    <w:p w:rsidR="00F95291" w:rsidRPr="00B45ADE" w:rsidRDefault="00BB7077" w:rsidP="00B45ADE">
      <w:pPr>
        <w:shd w:val="clear" w:color="auto" w:fill="FFFFFF"/>
        <w:ind w:firstLine="284"/>
        <w:jc w:val="both"/>
        <w:rPr>
          <w:rFonts w:ascii="Arial" w:hAnsi="Arial" w:cs="Arial"/>
          <w:sz w:val="24"/>
          <w:szCs w:val="24"/>
        </w:rPr>
      </w:pPr>
      <w:r w:rsidRPr="00B45ADE">
        <w:rPr>
          <w:rFonts w:ascii="Arial" w:hAnsi="Arial" w:cs="Arial"/>
          <w:sz w:val="24"/>
          <w:szCs w:val="24"/>
        </w:rPr>
        <w:t>2</w:t>
      </w:r>
      <w:r w:rsidR="00A72037" w:rsidRPr="00B45ADE">
        <w:rPr>
          <w:rFonts w:ascii="Arial" w:hAnsi="Arial" w:cs="Arial"/>
          <w:sz w:val="24"/>
          <w:szCs w:val="24"/>
        </w:rPr>
        <w:t xml:space="preserve">. </w:t>
      </w:r>
      <w:r w:rsidR="00A67AA3" w:rsidRPr="00B45ADE">
        <w:rPr>
          <w:rFonts w:ascii="Arial" w:hAnsi="Arial" w:cs="Arial"/>
          <w:sz w:val="24"/>
          <w:szCs w:val="24"/>
        </w:rPr>
        <w:t xml:space="preserve">Заведующему сектором гражданской </w:t>
      </w:r>
      <w:r w:rsidR="008F5942" w:rsidRPr="00B45ADE">
        <w:rPr>
          <w:rFonts w:ascii="Arial" w:hAnsi="Arial" w:cs="Arial"/>
          <w:sz w:val="24"/>
          <w:szCs w:val="24"/>
        </w:rPr>
        <w:t>обороны и чрезвычайных ситуаций</w:t>
      </w:r>
      <w:r w:rsidR="00A67AA3" w:rsidRPr="00B45ADE">
        <w:rPr>
          <w:rFonts w:ascii="Arial" w:hAnsi="Arial" w:cs="Arial"/>
          <w:sz w:val="24"/>
          <w:szCs w:val="24"/>
        </w:rPr>
        <w:t xml:space="preserve"> админис</w:t>
      </w:r>
      <w:r w:rsidR="00195DE5" w:rsidRPr="00B45ADE">
        <w:rPr>
          <w:rFonts w:ascii="Arial" w:hAnsi="Arial" w:cs="Arial"/>
          <w:sz w:val="24"/>
          <w:szCs w:val="24"/>
        </w:rPr>
        <w:t>трации</w:t>
      </w:r>
      <w:r w:rsidR="00B45ADE" w:rsidRPr="00B45ADE">
        <w:rPr>
          <w:rFonts w:ascii="Arial" w:hAnsi="Arial" w:cs="Arial"/>
          <w:sz w:val="24"/>
          <w:szCs w:val="24"/>
        </w:rPr>
        <w:t xml:space="preserve"> </w:t>
      </w:r>
      <w:r w:rsidR="00F95291" w:rsidRPr="00B45ADE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CE1AC8" w:rsidRPr="00B45ADE">
        <w:rPr>
          <w:rFonts w:ascii="Arial" w:hAnsi="Arial" w:cs="Arial"/>
          <w:sz w:val="24"/>
          <w:szCs w:val="24"/>
        </w:rPr>
        <w:t>округа</w:t>
      </w:r>
      <w:r w:rsidR="00B45ADE" w:rsidRPr="00B45A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5291" w:rsidRPr="00B45ADE">
        <w:rPr>
          <w:rFonts w:ascii="Arial" w:hAnsi="Arial" w:cs="Arial"/>
          <w:sz w:val="24"/>
          <w:szCs w:val="24"/>
        </w:rPr>
        <w:t>Сентюрёву</w:t>
      </w:r>
      <w:proofErr w:type="spellEnd"/>
      <w:r w:rsidR="00F95291" w:rsidRPr="00B45ADE">
        <w:rPr>
          <w:rFonts w:ascii="Arial" w:hAnsi="Arial" w:cs="Arial"/>
          <w:sz w:val="24"/>
          <w:szCs w:val="24"/>
        </w:rPr>
        <w:t xml:space="preserve"> Е.В. в срок до 01 </w:t>
      </w:r>
      <w:r w:rsidR="009000D5" w:rsidRPr="00B45ADE">
        <w:rPr>
          <w:rFonts w:ascii="Arial" w:hAnsi="Arial" w:cs="Arial"/>
          <w:sz w:val="24"/>
          <w:szCs w:val="24"/>
        </w:rPr>
        <w:t>июня</w:t>
      </w:r>
      <w:r w:rsidR="00F95291" w:rsidRPr="00B45ADE">
        <w:rPr>
          <w:rFonts w:ascii="Arial" w:hAnsi="Arial" w:cs="Arial"/>
          <w:sz w:val="24"/>
          <w:szCs w:val="24"/>
        </w:rPr>
        <w:t xml:space="preserve"> 202</w:t>
      </w:r>
      <w:r w:rsidR="00BE7550" w:rsidRPr="00B45ADE">
        <w:rPr>
          <w:rFonts w:ascii="Arial" w:hAnsi="Arial" w:cs="Arial"/>
          <w:sz w:val="24"/>
          <w:szCs w:val="24"/>
        </w:rPr>
        <w:t>6</w:t>
      </w:r>
      <w:r w:rsidR="00F95291" w:rsidRPr="00B45ADE">
        <w:rPr>
          <w:rFonts w:ascii="Arial" w:hAnsi="Arial" w:cs="Arial"/>
          <w:sz w:val="24"/>
          <w:szCs w:val="24"/>
        </w:rPr>
        <w:t xml:space="preserve"> год</w:t>
      </w:r>
      <w:r w:rsidR="00CE1AC8" w:rsidRPr="00B45ADE">
        <w:rPr>
          <w:rFonts w:ascii="Arial" w:hAnsi="Arial" w:cs="Arial"/>
          <w:sz w:val="24"/>
          <w:szCs w:val="24"/>
        </w:rPr>
        <w:t xml:space="preserve">а </w:t>
      </w:r>
      <w:r w:rsidR="00F95291" w:rsidRPr="00B45ADE">
        <w:rPr>
          <w:rFonts w:ascii="Arial" w:hAnsi="Arial" w:cs="Arial"/>
          <w:sz w:val="24"/>
          <w:szCs w:val="24"/>
        </w:rPr>
        <w:t>копии нормативно-правовых актов о проведении и итогах проведения смотра-конкурса направить в ГУ МЧС России по Нижегородской области.</w:t>
      </w:r>
    </w:p>
    <w:p w:rsidR="009000D5" w:rsidRPr="00B45ADE" w:rsidRDefault="009000D5" w:rsidP="00B45ADE">
      <w:pPr>
        <w:shd w:val="clear" w:color="auto" w:fill="FFFFFF"/>
        <w:ind w:firstLine="284"/>
        <w:jc w:val="both"/>
        <w:rPr>
          <w:rFonts w:ascii="Arial" w:hAnsi="Arial" w:cs="Arial"/>
          <w:sz w:val="24"/>
          <w:szCs w:val="24"/>
        </w:rPr>
      </w:pPr>
      <w:r w:rsidRPr="00B45ADE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B45ADE">
        <w:rPr>
          <w:rFonts w:ascii="Arial" w:hAnsi="Arial" w:cs="Arial"/>
          <w:sz w:val="24"/>
          <w:szCs w:val="24"/>
        </w:rPr>
        <w:t>Контроль за</w:t>
      </w:r>
      <w:proofErr w:type="gramEnd"/>
      <w:r w:rsidRPr="00B45ADE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Васильева А.А.</w:t>
      </w:r>
    </w:p>
    <w:p w:rsidR="00F95291" w:rsidRPr="00B45ADE" w:rsidRDefault="00F95291" w:rsidP="00B45ADE">
      <w:pPr>
        <w:shd w:val="clear" w:color="auto" w:fill="FFFFFF"/>
        <w:ind w:firstLine="284"/>
        <w:jc w:val="both"/>
        <w:rPr>
          <w:rFonts w:ascii="Arial" w:hAnsi="Arial" w:cs="Arial"/>
          <w:sz w:val="24"/>
          <w:szCs w:val="24"/>
        </w:rPr>
      </w:pPr>
    </w:p>
    <w:p w:rsidR="00BB7077" w:rsidRPr="00B45ADE" w:rsidRDefault="00BE7550" w:rsidP="00B45AD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proofErr w:type="spellStart"/>
      <w:r w:rsidRPr="00B45ADE">
        <w:rPr>
          <w:rFonts w:ascii="Arial" w:hAnsi="Arial" w:cs="Arial"/>
          <w:sz w:val="24"/>
          <w:szCs w:val="24"/>
        </w:rPr>
        <w:t>Врип</w:t>
      </w:r>
      <w:bookmarkStart w:id="0" w:name="_GoBack"/>
      <w:bookmarkEnd w:id="0"/>
      <w:proofErr w:type="spellEnd"/>
      <w:r w:rsidR="00737730" w:rsidRPr="00B45ADE">
        <w:rPr>
          <w:rFonts w:ascii="Arial" w:hAnsi="Arial" w:cs="Arial"/>
          <w:sz w:val="24"/>
          <w:szCs w:val="24"/>
        </w:rPr>
        <w:t xml:space="preserve">. </w:t>
      </w:r>
      <w:r w:rsidR="00B45ADE" w:rsidRPr="00B45ADE">
        <w:rPr>
          <w:rFonts w:ascii="Arial" w:hAnsi="Arial" w:cs="Arial"/>
          <w:sz w:val="24"/>
          <w:szCs w:val="24"/>
        </w:rPr>
        <w:t>Г</w:t>
      </w:r>
      <w:r w:rsidR="00F95291" w:rsidRPr="00B45ADE">
        <w:rPr>
          <w:rFonts w:ascii="Arial" w:hAnsi="Arial" w:cs="Arial"/>
          <w:sz w:val="24"/>
          <w:szCs w:val="24"/>
        </w:rPr>
        <w:t>лав</w:t>
      </w:r>
      <w:r w:rsidR="00737730" w:rsidRPr="00B45ADE">
        <w:rPr>
          <w:rFonts w:ascii="Arial" w:hAnsi="Arial" w:cs="Arial"/>
          <w:sz w:val="24"/>
          <w:szCs w:val="24"/>
        </w:rPr>
        <w:t>ы</w:t>
      </w:r>
      <w:r w:rsidR="00B45ADE" w:rsidRPr="00B45ADE">
        <w:rPr>
          <w:rFonts w:ascii="Arial" w:hAnsi="Arial" w:cs="Arial"/>
          <w:sz w:val="24"/>
          <w:szCs w:val="24"/>
        </w:rPr>
        <w:t xml:space="preserve"> </w:t>
      </w:r>
      <w:r w:rsidR="00C316B0" w:rsidRPr="00B45ADE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8F5942" w:rsidRPr="00B45ADE">
        <w:rPr>
          <w:rFonts w:ascii="Arial" w:hAnsi="Arial" w:cs="Arial"/>
          <w:sz w:val="24"/>
          <w:szCs w:val="24"/>
        </w:rPr>
        <w:tab/>
      </w:r>
      <w:r w:rsidR="008F5942" w:rsidRPr="00B45ADE">
        <w:rPr>
          <w:rFonts w:ascii="Arial" w:hAnsi="Arial" w:cs="Arial"/>
          <w:sz w:val="24"/>
          <w:szCs w:val="24"/>
        </w:rPr>
        <w:tab/>
      </w:r>
      <w:r w:rsidR="007C33C1" w:rsidRPr="00B45ADE">
        <w:rPr>
          <w:rFonts w:ascii="Arial" w:hAnsi="Arial" w:cs="Arial"/>
          <w:sz w:val="24"/>
          <w:szCs w:val="24"/>
        </w:rPr>
        <w:tab/>
      </w:r>
      <w:r w:rsidR="00737730" w:rsidRPr="00B45ADE">
        <w:rPr>
          <w:rFonts w:ascii="Arial" w:hAnsi="Arial" w:cs="Arial"/>
          <w:sz w:val="24"/>
          <w:szCs w:val="24"/>
        </w:rPr>
        <w:t>А.А.Васильев</w:t>
      </w:r>
    </w:p>
    <w:sectPr w:rsidR="00BB7077" w:rsidRPr="00B45ADE" w:rsidSect="00B45AD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CEDF0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07"/>
    <w:multiLevelType w:val="multilevel"/>
    <w:tmpl w:val="00000006"/>
    <w:lvl w:ilvl="0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0000009"/>
    <w:multiLevelType w:val="multilevel"/>
    <w:tmpl w:val="00000008"/>
    <w:lvl w:ilvl="0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5">
    <w:nsid w:val="0000000B"/>
    <w:multiLevelType w:val="multilevel"/>
    <w:tmpl w:val="0000000A"/>
    <w:lvl w:ilvl="0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02"/>
      <w:numFmt w:val="decimal"/>
      <w:lvlText w:val="15.12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0000000D"/>
    <w:multiLevelType w:val="multilevel"/>
    <w:tmpl w:val="0000000C"/>
    <w:lvl w:ilvl="0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0"/>
      <w:numFmt w:val="decimal"/>
      <w:lvlText w:val="09.08.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FD3693"/>
    <w:multiLevelType w:val="hybridMultilevel"/>
    <w:tmpl w:val="50683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DD53BD"/>
    <w:multiLevelType w:val="hybridMultilevel"/>
    <w:tmpl w:val="D3C6DC66"/>
    <w:lvl w:ilvl="0" w:tplc="81D2C4A0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2002"/>
    </w:lvlOverride>
    <w:lvlOverride w:ilvl="1">
      <w:startOverride w:val="2002"/>
    </w:lvlOverride>
    <w:lvlOverride w:ilvl="2">
      <w:startOverride w:val="2002"/>
    </w:lvlOverride>
    <w:lvlOverride w:ilvl="3">
      <w:startOverride w:val="2002"/>
    </w:lvlOverride>
    <w:lvlOverride w:ilvl="4">
      <w:startOverride w:val="2002"/>
    </w:lvlOverride>
    <w:lvlOverride w:ilvl="5">
      <w:startOverride w:val="2002"/>
    </w:lvlOverride>
    <w:lvlOverride w:ilvl="6">
      <w:startOverride w:val="2002"/>
    </w:lvlOverride>
    <w:lvlOverride w:ilvl="7">
      <w:startOverride w:val="2002"/>
    </w:lvlOverride>
    <w:lvlOverride w:ilvl="8">
      <w:startOverride w:val="2002"/>
    </w:lvlOverride>
  </w:num>
  <w:num w:numId="12">
    <w:abstractNumId w:val="4"/>
    <w:lvlOverride w:ilvl="0">
      <w:startOverride w:val="2010"/>
    </w:lvlOverride>
    <w:lvlOverride w:ilvl="1">
      <w:startOverride w:val="2010"/>
    </w:lvlOverride>
    <w:lvlOverride w:ilvl="2">
      <w:startOverride w:val="2010"/>
    </w:lvlOverride>
    <w:lvlOverride w:ilvl="3">
      <w:startOverride w:val="2010"/>
    </w:lvlOverride>
    <w:lvlOverride w:ilvl="4">
      <w:startOverride w:val="2010"/>
    </w:lvlOverride>
    <w:lvlOverride w:ilvl="5">
      <w:startOverride w:val="2010"/>
    </w:lvlOverride>
    <w:lvlOverride w:ilvl="6">
      <w:startOverride w:val="2010"/>
    </w:lvlOverride>
    <w:lvlOverride w:ilvl="7">
      <w:startOverride w:val="2010"/>
    </w:lvlOverride>
    <w:lvlOverride w:ilvl="8">
      <w:startOverride w:val="2010"/>
    </w:lvlOverride>
  </w:num>
  <w:num w:numId="13">
    <w:abstractNumId w:val="5"/>
    <w:lvlOverride w:ilvl="0">
      <w:startOverride w:val="2002"/>
    </w:lvlOverride>
    <w:lvlOverride w:ilvl="1">
      <w:startOverride w:val="2002"/>
    </w:lvlOverride>
    <w:lvlOverride w:ilvl="2">
      <w:startOverride w:val="2002"/>
    </w:lvlOverride>
    <w:lvlOverride w:ilvl="3">
      <w:startOverride w:val="2002"/>
    </w:lvlOverride>
    <w:lvlOverride w:ilvl="4">
      <w:startOverride w:val="2002"/>
    </w:lvlOverride>
    <w:lvlOverride w:ilvl="5">
      <w:startOverride w:val="2002"/>
    </w:lvlOverride>
    <w:lvlOverride w:ilvl="6">
      <w:startOverride w:val="2002"/>
    </w:lvlOverride>
    <w:lvlOverride w:ilvl="7">
      <w:startOverride w:val="2002"/>
    </w:lvlOverride>
    <w:lvlOverride w:ilvl="8">
      <w:startOverride w:val="2002"/>
    </w:lvlOverride>
  </w:num>
  <w:num w:numId="14">
    <w:abstractNumId w:val="1"/>
  </w:num>
  <w:num w:numId="15">
    <w:abstractNumId w:val="6"/>
    <w:lvlOverride w:ilvl="0">
      <w:startOverride w:val="2010"/>
    </w:lvlOverride>
    <w:lvlOverride w:ilvl="1">
      <w:startOverride w:val="2010"/>
    </w:lvlOverride>
    <w:lvlOverride w:ilvl="2">
      <w:startOverride w:val="2010"/>
    </w:lvlOverride>
    <w:lvlOverride w:ilvl="3">
      <w:startOverride w:val="2010"/>
    </w:lvlOverride>
    <w:lvlOverride w:ilvl="4">
      <w:startOverride w:val="2010"/>
    </w:lvlOverride>
    <w:lvlOverride w:ilvl="5">
      <w:startOverride w:val="2010"/>
    </w:lvlOverride>
    <w:lvlOverride w:ilvl="6">
      <w:startOverride w:val="2010"/>
    </w:lvlOverride>
    <w:lvlOverride w:ilvl="7">
      <w:startOverride w:val="2010"/>
    </w:lvlOverride>
    <w:lvlOverride w:ilvl="8">
      <w:startOverride w:val="2010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458BA"/>
    <w:rsid w:val="0006632D"/>
    <w:rsid w:val="00070F2B"/>
    <w:rsid w:val="000C7EC1"/>
    <w:rsid w:val="000D7939"/>
    <w:rsid w:val="000E725F"/>
    <w:rsid w:val="00183394"/>
    <w:rsid w:val="00195DE5"/>
    <w:rsid w:val="001E46F0"/>
    <w:rsid w:val="001F46FE"/>
    <w:rsid w:val="00236759"/>
    <w:rsid w:val="003553C3"/>
    <w:rsid w:val="00371D4B"/>
    <w:rsid w:val="00413BAB"/>
    <w:rsid w:val="004146D5"/>
    <w:rsid w:val="004602D4"/>
    <w:rsid w:val="00467ED5"/>
    <w:rsid w:val="004E7FC1"/>
    <w:rsid w:val="004F7C22"/>
    <w:rsid w:val="00507895"/>
    <w:rsid w:val="00526FB1"/>
    <w:rsid w:val="005311ED"/>
    <w:rsid w:val="005527D9"/>
    <w:rsid w:val="0057027F"/>
    <w:rsid w:val="005A27B8"/>
    <w:rsid w:val="005C5825"/>
    <w:rsid w:val="0065759D"/>
    <w:rsid w:val="006607B2"/>
    <w:rsid w:val="006E13AA"/>
    <w:rsid w:val="007329A5"/>
    <w:rsid w:val="00737730"/>
    <w:rsid w:val="007467CD"/>
    <w:rsid w:val="00776C62"/>
    <w:rsid w:val="007C33C1"/>
    <w:rsid w:val="007D330C"/>
    <w:rsid w:val="007F1441"/>
    <w:rsid w:val="0081091D"/>
    <w:rsid w:val="008E1A0B"/>
    <w:rsid w:val="008F5942"/>
    <w:rsid w:val="009000D5"/>
    <w:rsid w:val="009174A3"/>
    <w:rsid w:val="009A6B16"/>
    <w:rsid w:val="009B57A9"/>
    <w:rsid w:val="009C2290"/>
    <w:rsid w:val="00A41B4A"/>
    <w:rsid w:val="00A61249"/>
    <w:rsid w:val="00A642F2"/>
    <w:rsid w:val="00A67AA3"/>
    <w:rsid w:val="00A72037"/>
    <w:rsid w:val="00A82005"/>
    <w:rsid w:val="00B123E5"/>
    <w:rsid w:val="00B45ADE"/>
    <w:rsid w:val="00B46F20"/>
    <w:rsid w:val="00B83FF5"/>
    <w:rsid w:val="00BB7077"/>
    <w:rsid w:val="00BC751E"/>
    <w:rsid w:val="00BE7550"/>
    <w:rsid w:val="00C316B0"/>
    <w:rsid w:val="00C52822"/>
    <w:rsid w:val="00CE1AC8"/>
    <w:rsid w:val="00D33DAE"/>
    <w:rsid w:val="00D458BA"/>
    <w:rsid w:val="00D81CEA"/>
    <w:rsid w:val="00D93237"/>
    <w:rsid w:val="00E52DFA"/>
    <w:rsid w:val="00E82A73"/>
    <w:rsid w:val="00F95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146D5"/>
    <w:pPr>
      <w:keepNext/>
      <w:widowControl/>
      <w:autoSpaceDE/>
      <w:autoSpaceDN/>
      <w:adjustRightInd/>
      <w:outlineLvl w:val="0"/>
    </w:pPr>
    <w:rPr>
      <w:rFonts w:ascii="Times NR Cyr MT" w:hAnsi="Times NR Cyr MT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46D5"/>
    <w:rPr>
      <w:rFonts w:ascii="Times NR Cyr MT" w:eastAsia="Times New Roman" w:hAnsi="Times NR Cyr MT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195DE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195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195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5D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5D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81091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109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1"/>
    <w:uiPriority w:val="99"/>
    <w:locked/>
    <w:rsid w:val="00A642F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A642F2"/>
    <w:pPr>
      <w:shd w:val="clear" w:color="auto" w:fill="FFFFFF"/>
      <w:autoSpaceDE/>
      <w:autoSpaceDN/>
      <w:adjustRightInd/>
      <w:spacing w:before="720"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character" w:customStyle="1" w:styleId="2">
    <w:name w:val="Заголовок №2_"/>
    <w:basedOn w:val="a0"/>
    <w:link w:val="21"/>
    <w:uiPriority w:val="99"/>
    <w:locked/>
    <w:rsid w:val="00A642F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Заголовок №21"/>
    <w:basedOn w:val="a"/>
    <w:link w:val="2"/>
    <w:uiPriority w:val="99"/>
    <w:rsid w:val="00A642F2"/>
    <w:pPr>
      <w:shd w:val="clear" w:color="auto" w:fill="FFFFFF"/>
      <w:autoSpaceDE/>
      <w:autoSpaceDN/>
      <w:adjustRightInd/>
      <w:spacing w:before="300" w:after="360" w:line="240" w:lineRule="atLeast"/>
      <w:outlineLvl w:val="1"/>
    </w:pPr>
    <w:rPr>
      <w:rFonts w:eastAsiaTheme="minorHAnsi"/>
      <w:b/>
      <w:bCs/>
      <w:sz w:val="27"/>
      <w:szCs w:val="27"/>
      <w:lang w:eastAsia="en-US"/>
    </w:rPr>
  </w:style>
  <w:style w:type="character" w:customStyle="1" w:styleId="30">
    <w:name w:val="Основной текст (3)"/>
    <w:basedOn w:val="3"/>
    <w:uiPriority w:val="99"/>
    <w:rsid w:val="00A642F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0">
    <w:name w:val="Заголовок №2"/>
    <w:basedOn w:val="2"/>
    <w:uiPriority w:val="99"/>
    <w:rsid w:val="00A642F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">
    <w:name w:val="Основной текст + Полужирный4"/>
    <w:basedOn w:val="a0"/>
    <w:uiPriority w:val="99"/>
    <w:rsid w:val="00A642F2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146D5"/>
    <w:pPr>
      <w:keepNext/>
      <w:widowControl/>
      <w:autoSpaceDE/>
      <w:autoSpaceDN/>
      <w:adjustRightInd/>
      <w:outlineLvl w:val="0"/>
    </w:pPr>
    <w:rPr>
      <w:rFonts w:ascii="Times NR Cyr MT" w:hAnsi="Times NR Cyr MT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46D5"/>
    <w:rPr>
      <w:rFonts w:ascii="Times NR Cyr MT" w:eastAsia="Times New Roman" w:hAnsi="Times NR Cyr MT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195DE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195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195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5D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5D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81091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109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1"/>
    <w:uiPriority w:val="99"/>
    <w:locked/>
    <w:rsid w:val="00A642F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A642F2"/>
    <w:pPr>
      <w:shd w:val="clear" w:color="auto" w:fill="FFFFFF"/>
      <w:autoSpaceDE/>
      <w:autoSpaceDN/>
      <w:adjustRightInd/>
      <w:spacing w:before="720"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character" w:customStyle="1" w:styleId="2">
    <w:name w:val="Заголовок №2_"/>
    <w:basedOn w:val="a0"/>
    <w:link w:val="21"/>
    <w:uiPriority w:val="99"/>
    <w:locked/>
    <w:rsid w:val="00A642F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Заголовок №21"/>
    <w:basedOn w:val="a"/>
    <w:link w:val="2"/>
    <w:uiPriority w:val="99"/>
    <w:rsid w:val="00A642F2"/>
    <w:pPr>
      <w:shd w:val="clear" w:color="auto" w:fill="FFFFFF"/>
      <w:autoSpaceDE/>
      <w:autoSpaceDN/>
      <w:adjustRightInd/>
      <w:spacing w:before="300" w:after="360" w:line="240" w:lineRule="atLeast"/>
      <w:outlineLvl w:val="1"/>
    </w:pPr>
    <w:rPr>
      <w:rFonts w:eastAsiaTheme="minorHAnsi"/>
      <w:b/>
      <w:bCs/>
      <w:sz w:val="27"/>
      <w:szCs w:val="27"/>
      <w:lang w:eastAsia="en-US"/>
    </w:rPr>
  </w:style>
  <w:style w:type="character" w:customStyle="1" w:styleId="30">
    <w:name w:val="Основной текст (3)"/>
    <w:basedOn w:val="3"/>
    <w:uiPriority w:val="99"/>
    <w:rsid w:val="00A642F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0">
    <w:name w:val="Заголовок №2"/>
    <w:basedOn w:val="2"/>
    <w:uiPriority w:val="99"/>
    <w:rsid w:val="00A642F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">
    <w:name w:val="Основной текст + Полужирный4"/>
    <w:basedOn w:val="a0"/>
    <w:uiPriority w:val="99"/>
    <w:rsid w:val="00A642F2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D909E-58B3-45AB-97A6-B3D84FEC8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ГоревСП</dc:creator>
  <cp:lastModifiedBy>АРМ 30-1</cp:lastModifiedBy>
  <cp:revision>11</cp:revision>
  <cp:lastPrinted>2019-07-19T12:34:00Z</cp:lastPrinted>
  <dcterms:created xsi:type="dcterms:W3CDTF">2023-05-11T12:26:00Z</dcterms:created>
  <dcterms:modified xsi:type="dcterms:W3CDTF">2026-03-13T11:39:00Z</dcterms:modified>
</cp:coreProperties>
</file>